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Verkaufsladen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2144353" name="dedefc30-e48a-11ef-871a-3371ea4f254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7618276" name="dedefc30-e48a-11ef-871a-3371ea4f254b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Verkaufsladen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21626947" name="5d126b50-e48b-11ef-b7ab-61c48775e3e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6183651" name="5d126b50-e48b-11ef-b7ab-61c48775e3e6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Verkaufsladen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48606417" name="6eab93a0-e48b-11ef-a092-378ad83fda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9973038" name="6eab93a0-e48b-11ef-a092-378ad83fda7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Verkaufsladen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02329358" name="7fccccd0-e48b-11ef-981d-bdddf4a8524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8112532" name="7fccccd0-e48b-11ef-981d-bdddf4a8524c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Gemeindestrasse 73, 8032 Zürich</w:t>
          </w:r>
        </w:p>
        <w:p>
          <w:pPr>
            <w:spacing w:before="0" w:after="0"/>
          </w:pPr>
          <w:r>
            <w:t>162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